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060 Dance Show Дорослі Mini Team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#824 PARADISE Dance Center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